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5410938" name="019e214e-fff4-7963-8299-487f577da3d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237108" name="019e214e-fff4-7963-8299-487f577da3d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13284030" name="019e2151-3f51-7b3b-a727-d0db2d0439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280179" name="019e2151-3f51-7b3b-a727-d0db2d04392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91344041" name="019e214f-7546-7580-9c55-fe35d943b8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9853148" name="019e214f-7546-7580-9c55-fe35d943b8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Wand/Decke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85115524" name="019e2151-a948-7a64-a760-4ed58cb892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2386590" name="019e2151-a948-7a64-a760-4ed58cb8920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89977600" name="019e214f-f455-72cf-8716-474bf77ca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65125474" name="019e214f-f455-72cf-8716-474bf77ca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Wohnbereich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78356759" name="019e2150-e60d-7f35-8fbc-10f4a1f8576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2950588" name="019e2150-e60d-7f35-8fbc-10f4a1f8576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Promenada 27, Flims Waldhaus </w:t>
          </w:r>
        </w:p>
        <w:p>
          <w:pPr>
            <w:spacing w:before="0" w:after="0"/>
          </w:pPr>
          <w:r>
            <w:t>900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